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Worksheet Template</w:t>
      </w:r>
    </w:p>
    <w:p>
      <w:pPr>
        <w:pStyle w:val="Heading1"/>
      </w:pPr>
      <w:r>
        <w:t>Teacher details</w:t>
      </w:r>
    </w:p>
    <w:p>
      <w:r>
        <w:t>Subject: ________</w:t>
      </w:r>
    </w:p>
    <w:p>
      <w:r>
        <w:t>Grade: ________</w:t>
      </w:r>
    </w:p>
    <w:p>
      <w:r>
        <w:t>Date: ________</w:t>
      </w:r>
    </w:p>
    <w:p>
      <w:r>
        <w:t>Topic: ________</w:t>
      </w:r>
    </w:p>
    <w:p>
      <w:pPr>
        <w:pStyle w:val="Heading1"/>
      </w:pPr>
      <w:r>
        <w:t>Learning outcome</w:t>
      </w:r>
    </w:p>
    <w:p>
      <w:r>
        <w:t>By the end of this activity, students will be able to: ________________________________</w:t>
      </w:r>
    </w:p>
    <w:p>
      <w:pPr>
        <w:pStyle w:val="Heading1"/>
      </w:pPr>
      <w:r>
        <w:t>Starter question</w:t>
      </w:r>
    </w:p>
    <w:p>
      <w:pPr>
        <w:pStyle w:val="ListBullet"/>
      </w:pPr>
      <w:r>
        <w:t>What do you already know about this topic?</w:t>
      </w:r>
    </w:p>
    <w:p>
      <w:pPr>
        <w:pStyle w:val="ListBullet"/>
      </w:pPr>
      <w:r>
        <w:t>Write one question you want to answer today.</w:t>
      </w:r>
    </w:p>
    <w:p>
      <w:pPr>
        <w:pStyle w:val="Heading1"/>
      </w:pPr>
      <w:r>
        <w:t>Main task</w:t>
      </w:r>
    </w:p>
    <w:p>
      <w:pPr>
        <w:pStyle w:val="ListBullet"/>
      </w:pPr>
      <w:r>
        <w:t>Task 1: Read or observe the material provided by the teacher.</w:t>
      </w:r>
    </w:p>
    <w:p>
      <w:pPr>
        <w:pStyle w:val="ListBullet"/>
      </w:pPr>
      <w:r>
        <w:t>Task 2: Complete the table/questions below.</w:t>
      </w:r>
    </w:p>
    <w:p>
      <w:pPr>
        <w:pStyle w:val="ListBullet"/>
      </w:pPr>
      <w:r>
        <w:t>Task 3: Discuss your answer with a partner.</w:t>
      </w:r>
    </w:p>
    <w:p>
      <w:pPr>
        <w:pStyle w:val="Heading1"/>
      </w:pPr>
      <w:r>
        <w:t>Questions</w:t>
      </w:r>
    </w:p>
    <w:p>
      <w:pPr>
        <w:pStyle w:val="ListBullet"/>
      </w:pPr>
      <w:r>
        <w:t>1. ____________________________________________</w:t>
      </w:r>
    </w:p>
    <w:p>
      <w:pPr>
        <w:pStyle w:val="ListBullet"/>
      </w:pPr>
      <w:r>
        <w:t>2. ____________________________________________</w:t>
      </w:r>
    </w:p>
    <w:p>
      <w:pPr>
        <w:pStyle w:val="ListBullet"/>
      </w:pPr>
      <w:r>
        <w:t>3. ____________________________________________</w:t>
      </w:r>
    </w:p>
    <w:p>
      <w:pPr>
        <w:pStyle w:val="Heading1"/>
      </w:pPr>
      <w:r>
        <w:t>Exit ticket</w:t>
      </w:r>
    </w:p>
    <w:p>
      <w:r>
        <w:t>One thing I learned today: ____________________</w:t>
      </w:r>
    </w:p>
    <w:p>
      <w:r>
        <w:t>One thing I still need help with: 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 w:eastAsia="Aptos"/>
      <w:b/>
      <w:bCs/>
      <w:color w:val="0B4F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 w:eastAsia="Aptos"/>
      <w:b/>
      <w:bCs/>
      <w:color w:val="0B4F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0B4F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