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School Notice Template</w:t>
      </w:r>
    </w:p>
    <w:p>
      <w:pPr>
        <w:pStyle w:val="Heading1"/>
      </w:pPr>
      <w:r>
        <w:t>Title</w:t>
      </w:r>
    </w:p>
    <w:p>
      <w:r>
        <w:t>Notice: ________________________________</w:t>
      </w:r>
    </w:p>
    <w:p>
      <w:pPr>
        <w:pStyle w:val="Heading1"/>
      </w:pPr>
      <w:r>
        <w:t>To</w:t>
      </w:r>
    </w:p>
    <w:p>
      <w:r>
        <w:t>Students / Parents / Teachers / Class: ________</w:t>
      </w:r>
    </w:p>
    <w:p>
      <w:pPr>
        <w:pStyle w:val="Heading1"/>
      </w:pPr>
      <w:r>
        <w:t>Message</w:t>
      </w:r>
    </w:p>
    <w:p>
      <w:r>
        <w:t>This notice is to inform you that ________________________________.</w:t>
      </w:r>
    </w:p>
    <w:p>
      <w:pPr>
        <w:pStyle w:val="Heading1"/>
      </w:pPr>
      <w:r>
        <w:t>Key details</w:t>
      </w:r>
    </w:p>
    <w:p>
      <w:pPr>
        <w:pStyle w:val="ListBullet"/>
      </w:pPr>
      <w:r>
        <w:t>Date: ________</w:t>
      </w:r>
    </w:p>
    <w:p>
      <w:pPr>
        <w:pStyle w:val="ListBullet"/>
      </w:pPr>
      <w:r>
        <w:t>Time: ________</w:t>
      </w:r>
    </w:p>
    <w:p>
      <w:pPr>
        <w:pStyle w:val="ListBullet"/>
      </w:pPr>
      <w:r>
        <w:t>Venue / Link: ________</w:t>
      </w:r>
    </w:p>
    <w:p>
      <w:pPr>
        <w:pStyle w:val="ListBullet"/>
      </w:pPr>
      <w:r>
        <w:t>Responsible person: ________</w:t>
      </w:r>
    </w:p>
    <w:p>
      <w:pPr>
        <w:pStyle w:val="Heading1"/>
      </w:pPr>
      <w:r>
        <w:t>Contact</w:t>
      </w:r>
    </w:p>
    <w:p>
      <w:r>
        <w:t>For further information, please contact: ________________________________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 w:eastAsia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" w:hAnsi="Aptos" w:eastAsia="Aptos"/>
      <w:b/>
      <w:bCs/>
      <w:color w:val="0B4F5C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" w:hAnsi="Aptos" w:eastAsia="Aptos"/>
      <w:b/>
      <w:bCs/>
      <w:color w:val="0B4F5C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" w:hAnsi="Aptos" w:eastAsia="Aptos"/>
      <w:b/>
      <w:bCs/>
      <w:color w:val="0B4F5C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